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3EBE1" w14:textId="77777777" w:rsidR="00D52BC5" w:rsidRPr="002875A8" w:rsidRDefault="00D52BC5" w:rsidP="00D52BC5">
      <w:pPr>
        <w:pStyle w:val="BijlageGenummerdKop"/>
      </w:pPr>
      <w:bookmarkStart w:id="0" w:name="_Toc496111707"/>
      <w:bookmarkStart w:id="1" w:name="_Toc208572286"/>
      <w:bookmarkStart w:id="2" w:name="bwkopBijlage_K"/>
      <w:r w:rsidRPr="002875A8">
        <w:t>Verklaring inzake de verplichtingen op het gebied van milieu-, sociaal en arbeidsrecht</w:t>
      </w:r>
      <w:bookmarkEnd w:id="0"/>
      <w:bookmarkEnd w:id="1"/>
    </w:p>
    <w:bookmarkEnd w:id="2"/>
    <w:p w14:paraId="066D1F09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Naam en adres van de onderneming: </w:t>
      </w:r>
    </w:p>
    <w:p w14:paraId="234C5F55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43F20929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37563619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01662C83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47C63F62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1B7A695F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2292D7D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40C2F54B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124912C5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1861BED9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78E355E8" w14:textId="77777777" w:rsidR="00D52BC5" w:rsidRPr="002875A8" w:rsidRDefault="00D52BC5" w:rsidP="00D52BC5">
      <w:pPr>
        <w:pStyle w:val="Broodtekst"/>
        <w:ind w:left="1134"/>
        <w:rPr>
          <w:bCs/>
          <w:color w:val="000000"/>
          <w:lang w:val="nl-NL"/>
        </w:rPr>
      </w:pPr>
    </w:p>
    <w:p w14:paraId="4463A5A2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DD61789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</w:p>
    <w:p w14:paraId="5951BAE2" w14:textId="77777777" w:rsidR="00D52BC5" w:rsidRPr="002875A8" w:rsidRDefault="00D52BC5" w:rsidP="00D52BC5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2F7B6152" w14:textId="77777777" w:rsidR="00D52BC5" w:rsidRPr="002875A8" w:rsidRDefault="00D52BC5" w:rsidP="00D52BC5">
      <w:pPr>
        <w:pStyle w:val="Broodtekst"/>
        <w:ind w:left="1134"/>
        <w:rPr>
          <w:color w:val="000000"/>
          <w:lang w:val="nl-NL"/>
        </w:rPr>
      </w:pPr>
    </w:p>
    <w:p w14:paraId="5D65CE72" w14:textId="2B514BE0" w:rsidR="003F5EB0" w:rsidRPr="00D52BC5" w:rsidRDefault="00D52BC5" w:rsidP="00D52BC5">
      <w:pPr>
        <w:rPr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3" w:name="bwBijl_K_EU_641"/>
      <w:r>
        <w:rPr>
          <w:color w:val="000000"/>
          <w:lang w:val="nl-NL"/>
        </w:rPr>
        <w:t>6.4.1</w:t>
      </w:r>
      <w:bookmarkEnd w:id="3"/>
    </w:p>
    <w:sectPr w:rsidR="003F5EB0" w:rsidRPr="00D52BC5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73BF" w14:textId="77777777" w:rsidR="00D52BC5" w:rsidRDefault="00D52BC5" w:rsidP="0088501B">
      <w:r>
        <w:separator/>
      </w:r>
    </w:p>
  </w:endnote>
  <w:endnote w:type="continuationSeparator" w:id="0">
    <w:p w14:paraId="1991645F" w14:textId="77777777" w:rsidR="00D52BC5" w:rsidRDefault="00D52BC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220C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4CC3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AC64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E3C47" w14:textId="77777777" w:rsidR="00D52BC5" w:rsidRDefault="00D52BC5" w:rsidP="0088501B">
      <w:r>
        <w:separator/>
      </w:r>
    </w:p>
  </w:footnote>
  <w:footnote w:type="continuationSeparator" w:id="0">
    <w:p w14:paraId="5B7D9427" w14:textId="77777777" w:rsidR="00D52BC5" w:rsidRDefault="00D52BC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85803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862D" w14:textId="4ABA5A82" w:rsidR="009B1F96" w:rsidRDefault="009B1F96" w:rsidP="009B1F96">
    <w:pPr>
      <w:pStyle w:val="Huisstijl-KopregelRapport"/>
      <w:ind w:left="1134"/>
      <w:rPr>
        <w:rStyle w:val="Huisstijl-Rapportkoptekst"/>
      </w:rPr>
    </w:pPr>
    <w:r>
      <w:t xml:space="preserve">Aanbestedingsleidraad </w:t>
    </w:r>
    <w:r>
      <w:rPr>
        <w:rStyle w:val="Huisstijl-Rapportkoptekst"/>
      </w:rPr>
      <w:t xml:space="preserve">| Zaaknummer: </w:t>
    </w:r>
    <w:r>
      <w:fldChar w:fldCharType="begin"/>
    </w:r>
    <w:r>
      <w:instrText>DOCPROPERTY  PS_REFERENCE  \* MERGEFORMAT</w:instrText>
    </w:r>
    <w:r>
      <w:fldChar w:fldCharType="separate"/>
    </w:r>
    <w:r>
      <w:t>31164072</w:t>
    </w:r>
    <w:r>
      <w:fldChar w:fldCharType="end"/>
    </w:r>
    <w:r>
      <w:t xml:space="preserve"> </w:t>
    </w:r>
    <w:r>
      <w:rPr>
        <w:rStyle w:val="Huisstijl-Rapportkoptekst"/>
      </w:rPr>
      <w:t xml:space="preserve">| </w:t>
    </w:r>
    <w:r>
      <w:fldChar w:fldCharType="begin"/>
    </w:r>
    <w:r>
      <w:instrText>DOCPROPERTY  VERSIEDATUM  \* MERGEFORMAT</w:instrText>
    </w:r>
    <w:r>
      <w:fldChar w:fldCharType="separate"/>
    </w:r>
    <w:r>
      <w:t>1</w:t>
    </w:r>
    <w:r>
      <w:t>2</w:t>
    </w:r>
    <w:r>
      <w:t>-0</w:t>
    </w:r>
    <w:r>
      <w:t>9</w:t>
    </w:r>
    <w:r>
      <w:t>-2025</w:t>
    </w:r>
    <w:r>
      <w:fldChar w:fldCharType="end"/>
    </w:r>
  </w:p>
  <w:p w14:paraId="67220F19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F36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EDAC7F20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265698589">
    <w:abstractNumId w:val="9"/>
  </w:num>
  <w:num w:numId="2" w16cid:durableId="1147278295">
    <w:abstractNumId w:val="11"/>
  </w:num>
  <w:num w:numId="3" w16cid:durableId="1018040609">
    <w:abstractNumId w:val="28"/>
  </w:num>
  <w:num w:numId="4" w16cid:durableId="1484545962">
    <w:abstractNumId w:val="10"/>
  </w:num>
  <w:num w:numId="5" w16cid:durableId="1926644815">
    <w:abstractNumId w:val="16"/>
  </w:num>
  <w:num w:numId="6" w16cid:durableId="873005598">
    <w:abstractNumId w:val="19"/>
  </w:num>
  <w:num w:numId="7" w16cid:durableId="2036223819">
    <w:abstractNumId w:val="2"/>
  </w:num>
  <w:num w:numId="8" w16cid:durableId="992290809">
    <w:abstractNumId w:val="1"/>
  </w:num>
  <w:num w:numId="9" w16cid:durableId="1056857001">
    <w:abstractNumId w:val="0"/>
  </w:num>
  <w:num w:numId="10" w16cid:durableId="492333355">
    <w:abstractNumId w:val="7"/>
  </w:num>
  <w:num w:numId="11" w16cid:durableId="1423452984">
    <w:abstractNumId w:val="5"/>
  </w:num>
  <w:num w:numId="12" w16cid:durableId="295718163">
    <w:abstractNumId w:val="5"/>
  </w:num>
  <w:num w:numId="13" w16cid:durableId="1189834911">
    <w:abstractNumId w:val="29"/>
  </w:num>
  <w:num w:numId="14" w16cid:durableId="675232716">
    <w:abstractNumId w:val="3"/>
  </w:num>
  <w:num w:numId="15" w16cid:durableId="26299658">
    <w:abstractNumId w:val="17"/>
  </w:num>
  <w:num w:numId="16" w16cid:durableId="1742095194">
    <w:abstractNumId w:val="23"/>
  </w:num>
  <w:num w:numId="17" w16cid:durableId="626008593">
    <w:abstractNumId w:val="8"/>
  </w:num>
  <w:num w:numId="18" w16cid:durableId="393088722">
    <w:abstractNumId w:val="20"/>
  </w:num>
  <w:num w:numId="19" w16cid:durableId="1821147093">
    <w:abstractNumId w:val="30"/>
  </w:num>
  <w:num w:numId="20" w16cid:durableId="1790319063">
    <w:abstractNumId w:val="12"/>
  </w:num>
  <w:num w:numId="21" w16cid:durableId="757599029">
    <w:abstractNumId w:val="22"/>
  </w:num>
  <w:num w:numId="22" w16cid:durableId="1661427221">
    <w:abstractNumId w:val="25"/>
  </w:num>
  <w:num w:numId="23" w16cid:durableId="1726174475">
    <w:abstractNumId w:val="18"/>
  </w:num>
  <w:num w:numId="24" w16cid:durableId="2064479527">
    <w:abstractNumId w:val="27"/>
  </w:num>
  <w:num w:numId="25" w16cid:durableId="1285959318">
    <w:abstractNumId w:val="26"/>
  </w:num>
  <w:num w:numId="26" w16cid:durableId="1177841412">
    <w:abstractNumId w:val="6"/>
  </w:num>
  <w:num w:numId="27" w16cid:durableId="1898588416">
    <w:abstractNumId w:val="15"/>
  </w:num>
  <w:num w:numId="28" w16cid:durableId="1511026304">
    <w:abstractNumId w:val="21"/>
  </w:num>
  <w:num w:numId="29" w16cid:durableId="790561226">
    <w:abstractNumId w:val="4"/>
  </w:num>
  <w:num w:numId="30" w16cid:durableId="456721938">
    <w:abstractNumId w:val="13"/>
  </w:num>
  <w:num w:numId="31" w16cid:durableId="831069158">
    <w:abstractNumId w:val="24"/>
  </w:num>
  <w:num w:numId="32" w16cid:durableId="3469528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C5"/>
    <w:rsid w:val="00043163"/>
    <w:rsid w:val="00056D70"/>
    <w:rsid w:val="00095B36"/>
    <w:rsid w:val="000B3F94"/>
    <w:rsid w:val="000E1F3B"/>
    <w:rsid w:val="000F3BA9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B1F96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2BC5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C3288"/>
  <w15:chartTrackingRefBased/>
  <w15:docId w15:val="{B4521D82-CCA2-4E0C-A947-DF4DF5F9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D52BC5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D52B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D52B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D52B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D52B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D52BC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52BC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52BC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52BC5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D52BC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52BC5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52BC5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52BC5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D52BC5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D52BC5"/>
    <w:rPr>
      <w:rFonts w:ascii="Verdana" w:hAnsi="Verdana" w:cs="Lohit Hindi"/>
      <w:lang w:val="en-US"/>
    </w:rPr>
  </w:style>
  <w:style w:type="paragraph" w:customStyle="1" w:styleId="Huisstijl-KopregelRapport">
    <w:name w:val="Huisstijl - Kopregel Rapport"/>
    <w:basedOn w:val="Standaard"/>
    <w:uiPriority w:val="16"/>
    <w:rsid w:val="009B1F96"/>
    <w:rPr>
      <w:sz w:val="13"/>
    </w:rPr>
  </w:style>
  <w:style w:type="character" w:customStyle="1" w:styleId="Huisstijl-Rapportkoptekst">
    <w:name w:val="Huisstijl - Rapport koptekst"/>
    <w:basedOn w:val="Standaardalinea-lettertype"/>
    <w:uiPriority w:val="1"/>
    <w:rsid w:val="009B1F96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967</Characters>
  <Application>Microsoft Office Word</Application>
  <DocSecurity>0</DocSecurity>
  <Lines>8</Lines>
  <Paragraphs>2</Paragraphs>
  <ScaleCrop>false</ScaleCrop>
  <Company>Rijkswaterstaat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2</cp:revision>
  <dcterms:created xsi:type="dcterms:W3CDTF">2025-09-18T11:21:00Z</dcterms:created>
  <dcterms:modified xsi:type="dcterms:W3CDTF">2025-09-18T11:29:00Z</dcterms:modified>
</cp:coreProperties>
</file>